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589789" name="beb8e3f0-0896-11f0-ac3c-67350e629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739945" name="beb8e3f0-0896-11f0-ac3c-67350e6294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Dachpappe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2510536" name="203eb5f0-0897-11f0-b142-6f61557ed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954350" name="203eb5f0-0897-11f0-b142-6f61557edc1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6095705" name="32e53a20-0898-11f0-9f43-67035778b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06020" name="32e53a20-0898-11f0-9f43-67035778b13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Fassde EW / Feuerwehr </w:t>
            </w:r>
          </w:p>
          <w:p>
            <w:pPr>
              <w:spacing w:before="0" w:after="0" w:line="240" w:lineRule="auto"/>
            </w:pPr>
            <w:r>
              <w:t>DG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583278" name="5c4428a0-0897-11f0-abb6-958cee520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528053" name="5c4428a0-0897-11f0-abb6-958cee520c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213953" name="c4a9a9f0-0898-11f0-8a34-99172ebde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438360" name="c4a9a9f0-0898-11f0-8a34-99172ebde04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816489" name="df74a460-0898-11f0-929b-3b521bd65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40971" name="df74a460-0898-11f0-929b-3b521bd6512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H+D +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002080" name="f18549d0-089c-11f0-bee2-1d6eb6215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96231" name="f18549d0-089c-11f0-bee2-1d6eb62151d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H+D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896596" name="1e323560-089d-11f0-b2f5-970e56e5d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852587" name="1e323560-089d-11f0-b2f5-970e56e5d74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H+D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0966670" name="4d561460-089d-11f0-926e-3123c4df5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034442" name="4d561460-089d-11f0-926e-3123c4df58f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H+D +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805162" name="645bf080-089d-11f0-92aa-c58a3e5cb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942166" name="645bf080-089d-11f0-92aa-c58a3e5cb02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Empfang / Büro / 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071077" name="5134b8b0-089e-11f0-943c-6fbae370a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626586" name="5134b8b0-089e-11f0-943c-6fbae370aa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705421" name="33ecec80-08a0-11f0-8523-7f8c39378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140336" name="33ecec80-08a0-11f0-8523-7f8c3937827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09166" name="4ea79340-08a0-11f0-a141-3539122a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909818" name="4ea79340-08a0-11f0-a141-3539122a67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EG- 2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595939" name="59e61360-08a2-11f0-87b6-d94bcc5621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93016" name="59e61360-08a2-11f0-87b6-d94bcc5621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EG- 2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94997" name="7c8a54d0-08a2-11f0-8f12-01e4767a7f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06405" name="7c8a54d0-08a2-11f0-8f12-01e4767a7f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Grossraum 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2554907" name="fb849660-08a2-11f0-a22c-776d99c24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212130" name="fb849660-08a2-11f0-a22c-776d99c24c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579291" name="65977990-08a4-11f0-bd5a-a35e4bcb4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592464" name="65977990-08a4-11f0-bd5a-a35e4bcb472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077261" name="a42b8660-08a4-11f0-8b43-d355aa8075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511827" name="a42b8660-08a4-11f0-8b43-d355aa80753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137417" name="32bcb7a0-08a5-11f0-9f72-d70901c0e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45083" name="32bcb7a0-08a5-11f0-9f72-d70901c0e73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026112" name="4617db40-08a5-11f0-baff-6faa4303a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27544" name="4617db40-08a5-11f0-baff-6faa4303a22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9370594" name="f6d8c4c0-08a6-11f0-bdf7-23cb5f6cc5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39929" name="f6d8c4c0-08a6-11f0-bdf7-23cb5f6cc5b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382405" name="28f80970-08a7-11f0-9edc-430a27c1d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92996" name="28f80970-08a7-11f0-9edc-430a27c1de5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312850" name="40c24700-08a7-11f0-a852-c3b334d8e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24121" name="40c24700-08a7-11f0-a852-c3b334d8e54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Lager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Holzzement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605888" name="b7233070-08a8-11f0-85db-45dda5a3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736836" name="b7233070-08a8-11f0-85db-45dda5a3f7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Lager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0397219" name="e475d1e0-08a8-11f0-a985-3bf237232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932945" name="e475d1e0-08a8-11f0-a985-3bf237232d0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1880390" name="592e57f0-08a9-11f0-a849-853162d31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556000" name="592e57f0-08a9-11f0-a849-853162d31d3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Altbau / Neubau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975470" name="9f387d20-08a9-11f0-9659-0194dcaa3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01574" name="9f387d20-08a9-11f0-9659-0194dcaa311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EW Aadorf Schulstrasse 3, 8355 Aadorf</w:t>
          </w:r>
        </w:p>
        <w:p>
          <w:pPr>
            <w:spacing w:before="0" w:after="0"/>
          </w:pPr>
          <w:r>
            <w:t>219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